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Benchmark Document</w:t>
      </w:r>
    </w:p>
    <w:p>
      <w:pPr>
        <w:pStyle w:val="Heading2"/>
      </w:pPr>
      <w:r>
        <w:t>Chapter 1</w:t>
      </w:r>
    </w:p>
    <w:p>
      <w:r>
        <w:t>Paragraph 1: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2: Lorem ipsum dolor sit amet, consectetur adipiscing elit. Sed do eiusmod tempor incididunt ut labore et dolore magna aliqua.</w:t>
      </w:r>
    </w:p>
    <w:p>
      <w:r>
        <w:t>Paragraph 3: Lorem ipsum dolor sit amet, consectetur adipiscing elit. Sed do eiusmod tempor incididunt ut labore et dolore magna aliqua.</w:t>
      </w:r>
    </w:p>
    <w:p>
      <w:r>
        <w:t>Paragraph 4: Lorem ipsum dolor sit amet, consectetur adipiscing elit. Sed do eiusmod tempor incididunt ut labore et dolore magna aliqua.</w:t>
      </w:r>
    </w:p>
    <w:p>
      <w:r>
        <w:t>Paragraph 5: Lorem ipsum dolor sit amet, consectetur adipiscing elit. Sed do eiusmod tempor incididunt ut labore et dolore magna aliqua.</w:t>
      </w:r>
    </w:p>
    <w:p>
      <w:r>
        <w:t>Paragraph 6: Lorem ipsum dolor sit amet, consectetur adipiscing elit. Sed do eiusmod tempor incididunt ut labore et dolore magna aliqua.</w:t>
      </w:r>
    </w:p>
    <w:p>
      <w:r>
        <w:t>Paragraph 7: Lorem ipsum dolor sit amet, consectetur adipiscing elit. Sed do eiusmod tempor incididunt ut labore et dolore magna aliqua.</w:t>
      </w:r>
    </w:p>
    <w:p>
      <w:r>
        <w:t>Paragraph 8: Lorem ipsum dolor sit amet, consectetur adipiscing elit. Sed do eiusmod tempor incididunt ut labore et dolore magna aliqua.</w:t>
      </w:r>
    </w:p>
    <w:p>
      <w:r>
        <w:t>Paragraph 9: Lorem ipsum dolor sit amet, consectetur adipiscing elit. Sed do eiusmod tempor incididunt ut labore et dolore magna aliqua.</w:t>
      </w:r>
    </w:p>
    <w:p>
      <w:r>
        <w:t>Paragraph 10: Lorem ipsum dolor sit amet, consectetur adipiscing elit. Sed do eiusmod tempor incididunt ut labore et dolore magna aliqua.</w:t>
      </w:r>
    </w:p>
    <w:p>
      <w:pPr>
        <w:pStyle w:val="Heading2"/>
      </w:pPr>
      <w:r>
        <w:t>Chapter 2</w:t>
      </w:r>
    </w:p>
    <w:p>
      <w:r>
        <w:t>Paragraph 11: Lorem ipsum dolor sit amet, consectetur adipiscing elit. Sed do eiusmod tempor incididunt ut labore et dolore magna aliqua.</w:t>
      </w:r>
    </w:p>
    <w:p>
      <w:r>
        <w:t>Paragraph 12: Lorem ipsum dolor sit amet, consectetur adipiscing elit. Sed do eiusmod tempor incididunt ut labore et dolore magna aliqua.</w:t>
      </w:r>
    </w:p>
    <w:p>
      <w:r>
        <w:t>Paragraph 13: Lorem ipsum dolor sit amet, consectetur adipiscing elit. Sed do eiusmod tempor incididunt ut labore et dolore magna aliqua.</w:t>
      </w:r>
    </w:p>
    <w:p>
      <w:r>
        <w:t>Paragraph 14: Lorem ipsum dolor sit amet, consectetur adipiscing elit. Sed do eiusmod tempor incididunt ut labore et dolore magna aliqua.</w:t>
      </w:r>
    </w:p>
    <w:p>
      <w:r>
        <w:t>Paragraph 15: Lorem ipsum dolor sit amet, consectetur adipiscing elit. Sed do eiusmod tempor incididunt ut labore et dolore magna aliqua.</w:t>
      </w:r>
    </w:p>
    <w:p>
      <w:r>
        <w:t>Paragraph 16: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17: Lorem ipsum dolor sit amet, consectetur adipiscing elit. Sed do eiusmod tempor incididunt ut labore et dolore magna aliqua.</w:t>
      </w:r>
    </w:p>
    <w:p>
      <w:r>
        <w:t>Paragraph 18: Lorem ipsum dolor sit amet, consectetur adipiscing elit. Sed do eiusmod tempor incididunt ut labore et dolore magna aliqua.</w:t>
      </w:r>
    </w:p>
    <w:p>
      <w:r>
        <w:t>Paragraph 19: Lorem ipsum dolor sit amet, consectetur adipiscing elit. Sed do eiusmod tempor incididunt ut labore et dolore magna aliqua.</w:t>
      </w:r>
    </w:p>
    <w:p>
      <w:r>
        <w:t>Paragraph 20: Lorem ipsum dolor sit amet, consectetur adipiscing elit. Sed do eiusmod tempor incididunt ut labore et dolore magna aliqua.</w:t>
      </w:r>
    </w:p>
    <w:p>
      <w:pPr>
        <w:pStyle w:val="Heading2"/>
      </w:pPr>
      <w:r>
        <w:t>Chapter 3</w:t>
      </w:r>
    </w:p>
    <w:p>
      <w:r>
        <w:t>Paragraph 21: Lorem ipsum dolor sit amet, consectetur adipiscing elit. Sed do eiusmod tempor incididunt ut labore et dolore magna aliqua.</w:t>
      </w:r>
    </w:p>
    <w:p>
      <w:r>
        <w:t>Paragraph 22: Lorem ipsum dolor sit amet, consectetur adipiscing elit. Sed do eiusmod tempor incididunt ut labore et dolore magna aliqua.</w:t>
      </w:r>
    </w:p>
    <w:p>
      <w:r>
        <w:t>Paragraph 23: Lorem ipsum dolor sit amet, consectetur adipiscing elit. Sed do eiusmod tempor incididunt ut labore et dolore magna aliqua.</w:t>
      </w:r>
    </w:p>
    <w:p>
      <w:r>
        <w:t>Paragraph 24: Lorem ipsum dolor sit amet, consectetur adipiscing elit. Sed do eiusmod tempor incididunt ut labore et dolore magna aliqua.</w:t>
      </w:r>
    </w:p>
    <w:p>
      <w:r>
        <w:t>Paragraph 25: Lorem ipsum dolor sit amet, consectetur adipiscing elit. Sed do eiusmod tempor incididunt ut labore et dolore magna aliqua.</w:t>
      </w:r>
    </w:p>
    <w:p>
      <w:r>
        <w:t>Paragraph 26: Lorem ipsum dolor sit amet, consectetur adipiscing elit. Sed do eiusmod tempor incididunt ut labore et dolore magna aliqua.</w:t>
      </w:r>
    </w:p>
    <w:p>
      <w:r>
        <w:t>Paragraph 27: Lorem ipsum dolor sit amet, consectetur adipiscing elit. Sed do eiusmod tempor incididunt ut labore et dolore magna aliqua.</w:t>
      </w:r>
    </w:p>
    <w:p>
      <w:r>
        <w:t>Paragraph 28: Lorem ipsum dolor sit amet, consectetur adipiscing elit. Sed do eiusmod tempor incididunt ut labore et dolore magna aliqua.</w:t>
      </w:r>
    </w:p>
    <w:p>
      <w:r>
        <w:t>Paragraph 29: Lorem ipsum dolor sit amet, consectetur adipiscing elit. Sed do eiusmod tempor incididunt ut labore et dolore magna aliqua.</w:t>
      </w:r>
    </w:p>
    <w:p>
      <w:r>
        <w:t>Paragraph 30: Lorem ipsum dolor sit amet, consectetur adipiscing elit. Sed do eiusmod tempor incididunt ut labore et dolore magna aliqua.</w:t>
      </w:r>
    </w:p>
    <w:p>
      <w:pPr>
        <w:pStyle w:val="Heading2"/>
      </w:pPr>
      <w:r>
        <w:t>Chapter 4</w:t>
      </w:r>
    </w:p>
    <w:p>
      <w:r>
        <w:t>Paragraph 31: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32: Lorem ipsum dolor sit amet, consectetur adipiscing elit. Sed do eiusmod tempor incididunt ut labore et dolore magna aliqua.</w:t>
      </w:r>
    </w:p>
    <w:p>
      <w:r>
        <w:t>Paragraph 33: Lorem ipsum dolor sit amet, consectetur adipiscing elit. Sed do eiusmod tempor incididunt ut labore et dolore magna aliqua.</w:t>
      </w:r>
    </w:p>
    <w:p>
      <w:r>
        <w:t>Paragraph 34: Lorem ipsum dolor sit amet, consectetur adipiscing elit. Sed do eiusmod tempor incididunt ut labore et dolore magna aliqua.</w:t>
      </w:r>
    </w:p>
    <w:p>
      <w:r>
        <w:t>Paragraph 35: Lorem ipsum dolor sit amet, consectetur adipiscing elit. Sed do eiusmod tempor incididunt ut labore et dolore magna aliqua.</w:t>
      </w:r>
    </w:p>
    <w:p>
      <w:r>
        <w:t>Paragraph 36: Lorem ipsum dolor sit amet, consectetur adipiscing elit. Sed do eiusmod tempor incididunt ut labore et dolore magna aliqua.</w:t>
      </w:r>
    </w:p>
    <w:p>
      <w:r>
        <w:t>Paragraph 37: Lorem ipsum dolor sit amet, consectetur adipiscing elit. Sed do eiusmod tempor incididunt ut labore et dolore magna aliqua.</w:t>
      </w:r>
    </w:p>
    <w:p>
      <w:r>
        <w:t>Paragraph 38: Lorem ipsum dolor sit amet, consectetur adipiscing elit. Sed do eiusmod tempor incididunt ut labore et dolore magna aliqua.</w:t>
      </w:r>
    </w:p>
    <w:p>
      <w:r>
        <w:t>Paragraph 39: Lorem ipsum dolor sit amet, consectetur adipiscing elit. Sed do eiusmod tempor incididunt ut labore et dolore magna aliqua.</w:t>
      </w:r>
    </w:p>
    <w:p>
      <w:r>
        <w:t>Paragraph 40: Lorem ipsum dolor sit amet, consectetur adipiscing elit. Sed do eiusmod tempor incididunt ut labore et dolore magna aliqua.</w:t>
      </w:r>
    </w:p>
    <w:p>
      <w:pPr>
        <w:pStyle w:val="Heading2"/>
      </w:pPr>
      <w:r>
        <w:t>Chapter 5</w:t>
      </w:r>
    </w:p>
    <w:p>
      <w:r>
        <w:t>Paragraph 41: Lorem ipsum dolor sit amet, consectetur adipiscing elit. Sed do eiusmod tempor incididunt ut labore et dolore magna aliqua.</w:t>
      </w:r>
    </w:p>
    <w:p>
      <w:r>
        <w:t>Paragraph 42: Lorem ipsum dolor sit amet, consectetur adipiscing elit. Sed do eiusmod tempor incididunt ut labore et dolore magna aliqua.</w:t>
      </w:r>
    </w:p>
    <w:p>
      <w:r>
        <w:t>Paragraph 43: Lorem ipsum dolor sit amet, consectetur adipiscing elit. Sed do eiusmod tempor incididunt ut labore et dolore magna aliqua.</w:t>
      </w:r>
    </w:p>
    <w:p>
      <w:r>
        <w:t>Paragraph 44: Lorem ipsum dolor sit amet, consectetur adipiscing elit. Sed do eiusmod tempor incididunt ut labore et dolore magna aliqua.</w:t>
      </w:r>
    </w:p>
    <w:p>
      <w:r>
        <w:t>Paragraph 45: Lorem ipsum dolor sit amet, consectetur adipiscing elit. Sed do eiusmod tempor incididunt ut labore et dolore magna aliqua.</w:t>
      </w:r>
    </w:p>
    <w:p>
      <w:r>
        <w:t>Paragraph 46: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47: Lorem ipsum dolor sit amet, consectetur adipiscing elit. Sed do eiusmod tempor incididunt ut labore et dolore magna aliqua.</w:t>
      </w:r>
    </w:p>
    <w:p>
      <w:r>
        <w:t>Paragraph 48: Lorem ipsum dolor sit amet, consectetur adipiscing elit. Sed do eiusmod tempor incididunt ut labore et dolore magna aliqua.</w:t>
      </w:r>
    </w:p>
    <w:p>
      <w:r>
        <w:t>Paragraph 49: Lorem ipsum dolor sit amet, consectetur adipiscing elit. Sed do eiusmod tempor incididunt ut labore et dolore magna aliqua.</w:t>
      </w:r>
    </w:p>
    <w:p>
      <w:r>
        <w:t>Paragraph 50: Lorem ipsum dolor sit amet, consectetur adipiscing elit. Sed do eiusmod tempor incididunt ut labore et dolore magna aliqua.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