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Benchmark Document</w:t>
      </w:r>
    </w:p>
    <w:p>
      <w:pPr>
        <w:pStyle w:val="Heading2"/>
      </w:pPr>
      <w:r>
        <w:t>Chapter 1</w:t>
      </w:r>
    </w:p>
    <w:p>
      <w:r>
        <w:t>Paragraph 1: Lorem ipsum dolor sit amet, consectetur adipiscing elit. Sed do eiusmod tempor incididunt ut labore et dolore magna aliqua.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(0,0)</w:t>
            </w:r>
          </w:p>
        </w:tc>
        <w:tc>
          <w:tcPr>
            <w:tcW w:type="dxa" w:w="2880"/>
          </w:tcPr>
          <w:p>
            <w:r>
              <w:t>Cell (0,1)</w:t>
            </w:r>
          </w:p>
        </w:tc>
        <w:tc>
          <w:tcPr>
            <w:tcW w:type="dxa" w:w="2880"/>
          </w:tcPr>
          <w:p>
            <w:r>
              <w:t>Cell (0,2)</w:t>
            </w:r>
          </w:p>
        </w:tc>
      </w:tr>
      <w:tr>
        <w:tc>
          <w:tcPr>
            <w:tcW w:type="dxa" w:w="2880"/>
          </w:tcPr>
          <w:p>
            <w:r>
              <w:t>Cell (1,0)</w:t>
            </w:r>
          </w:p>
        </w:tc>
        <w:tc>
          <w:tcPr>
            <w:tcW w:type="dxa" w:w="2880"/>
          </w:tcPr>
          <w:p>
            <w:r>
              <w:t>Cell (1,1)</w:t>
            </w:r>
          </w:p>
        </w:tc>
        <w:tc>
          <w:tcPr>
            <w:tcW w:type="dxa" w:w="2880"/>
          </w:tcPr>
          <w:p>
            <w:r>
              <w:t>Cell (1,2)</w:t>
            </w:r>
          </w:p>
        </w:tc>
      </w:tr>
      <w:tr>
        <w:tc>
          <w:tcPr>
            <w:tcW w:type="dxa" w:w="2880"/>
          </w:tcPr>
          <w:p>
            <w:r>
              <w:t>Cell (2,0)</w:t>
            </w:r>
          </w:p>
        </w:tc>
        <w:tc>
          <w:tcPr>
            <w:tcW w:type="dxa" w:w="2880"/>
          </w:tcPr>
          <w:p>
            <w:r>
              <w:t>Cell (2,1)</w:t>
            </w:r>
          </w:p>
        </w:tc>
        <w:tc>
          <w:tcPr>
            <w:tcW w:type="dxa" w:w="2880"/>
          </w:tcPr>
          <w:p>
            <w:r>
              <w:t>Cell (2,2)</w:t>
            </w:r>
          </w:p>
        </w:tc>
      </w:tr>
      <w:tr>
        <w:tc>
          <w:tcPr>
            <w:tcW w:type="dxa" w:w="2880"/>
          </w:tcPr>
          <w:p>
            <w:r>
              <w:t>Cell (3,0)</w:t>
            </w:r>
          </w:p>
        </w:tc>
        <w:tc>
          <w:tcPr>
            <w:tcW w:type="dxa" w:w="2880"/>
          </w:tcPr>
          <w:p>
            <w:r>
              <w:t>Cell (3,1)</w:t>
            </w:r>
          </w:p>
        </w:tc>
        <w:tc>
          <w:tcPr>
            <w:tcW w:type="dxa" w:w="2880"/>
          </w:tcPr>
          <w:p>
            <w:r>
              <w:t>Cell (3,2)</w:t>
            </w:r>
          </w:p>
        </w:tc>
      </w:tr>
    </w:tbl>
    <w:p>
      <w:r>
        <w:t>Paragraph 2: Lorem ipsum dolor sit amet, consectetur adipiscing elit. Sed do eiusmod tempor incididunt ut labore et dolore magna aliqua.</w:t>
      </w:r>
    </w:p>
    <w:p>
      <w:r>
        <w:t>Paragraph 3: Lorem ipsum dolor sit amet, consectetur adipiscing elit. Sed do eiusmod tempor incididunt ut labore et dolore magna aliqua.</w:t>
      </w:r>
    </w:p>
    <w:p>
      <w:r>
        <w:t>Paragraph 4: Lorem ipsum dolor sit amet, consectetur adipiscing elit. Sed do eiusmod tempor incididunt ut labore et dolore magna aliqua.</w:t>
      </w:r>
    </w:p>
    <w:p>
      <w:r>
        <w:t>Paragraph 5: Lorem ipsum dolor sit amet, consectetur adipiscing elit. Sed do eiusmod tempor incididunt ut labore et dolore magna aliqua.</w:t>
      </w:r>
    </w:p>
    <w:p>
      <w:r>
        <w:t>Paragraph 6: Lorem ipsum dolor sit amet, consectetur adipiscing elit. Sed do eiusmod tempor incididunt ut labore et dolore magna aliqua.</w:t>
      </w:r>
    </w:p>
    <w:p>
      <w:r>
        <w:t>Paragraph 7: Lorem ipsum dolor sit amet, consectetur adipiscing elit. Sed do eiusmod tempor incididunt ut labore et dolore magna aliqua.</w:t>
      </w:r>
    </w:p>
    <w:p>
      <w:r>
        <w:t>Paragraph 8: Lorem ipsum dolor sit amet, consectetur adipiscing elit. Sed do eiusmod tempor incididunt ut labore et dolore magna aliqua.</w:t>
      </w:r>
    </w:p>
    <w:p>
      <w:r>
        <w:t>Paragraph 9: Lorem ipsum dolor sit amet, consectetur adipiscing elit. Sed do eiusmod tempor incididunt ut labore et dolore magna aliqua.</w:t>
      </w:r>
    </w:p>
    <w:p>
      <w:r>
        <w:t>Paragraph 10: Lorem ipsum dolor sit amet, consectetur adipiscing elit. Sed do eiusmod tempor incididunt ut labore et dolore magna aliqua.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